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21AE" w14:textId="4ABCFEB5" w:rsidR="00A82252" w:rsidRPr="00112BBF" w:rsidRDefault="00A82252" w:rsidP="00423193">
      <w:pPr>
        <w:jc w:val="right"/>
        <w:rPr>
          <w:bCs/>
          <w:iCs/>
          <w:sz w:val="20"/>
          <w:szCs w:val="20"/>
        </w:rPr>
      </w:pPr>
      <w:r w:rsidRPr="00112BBF">
        <w:rPr>
          <w:bCs/>
          <w:iCs/>
          <w:sz w:val="20"/>
          <w:szCs w:val="20"/>
        </w:rPr>
        <w:t xml:space="preserve">Załącznik nr </w:t>
      </w:r>
      <w:r w:rsidR="00A62AD9" w:rsidRPr="00112BBF">
        <w:rPr>
          <w:bCs/>
          <w:iCs/>
          <w:sz w:val="20"/>
          <w:szCs w:val="20"/>
        </w:rPr>
        <w:t>3</w:t>
      </w:r>
      <w:r w:rsidRPr="00112BBF">
        <w:rPr>
          <w:bCs/>
          <w:iCs/>
          <w:sz w:val="20"/>
          <w:szCs w:val="20"/>
        </w:rPr>
        <w:t xml:space="preserve"> do SWZ</w:t>
      </w:r>
    </w:p>
    <w:p w14:paraId="62F1C042" w14:textId="77777777" w:rsidR="00112BBF" w:rsidRPr="00393676" w:rsidRDefault="00112BBF" w:rsidP="00112BBF">
      <w:pPr>
        <w:spacing w:line="360" w:lineRule="auto"/>
        <w:jc w:val="both"/>
        <w:rPr>
          <w:b/>
        </w:rPr>
      </w:pPr>
      <w:r w:rsidRPr="00393676">
        <w:rPr>
          <w:b/>
        </w:rPr>
        <w:t>Wykonawca</w:t>
      </w:r>
    </w:p>
    <w:p w14:paraId="6F69999D" w14:textId="77777777" w:rsidR="00112BBF" w:rsidRPr="00393676" w:rsidRDefault="00112BBF" w:rsidP="00112BBF">
      <w:pPr>
        <w:jc w:val="both"/>
        <w:rPr>
          <w:b/>
        </w:rPr>
      </w:pPr>
      <w:r w:rsidRPr="00393676">
        <w:rPr>
          <w:b/>
        </w:rPr>
        <w:t xml:space="preserve">………………………………          </w:t>
      </w:r>
    </w:p>
    <w:p w14:paraId="4136FC9E" w14:textId="77777777" w:rsidR="00112BBF" w:rsidRPr="00393676" w:rsidRDefault="00112BBF" w:rsidP="00112BBF">
      <w:pPr>
        <w:jc w:val="both"/>
        <w:rPr>
          <w:b/>
        </w:rPr>
      </w:pPr>
      <w:r w:rsidRPr="00393676">
        <w:rPr>
          <w:b/>
        </w:rPr>
        <w:t xml:space="preserve">………………………………                                                   </w:t>
      </w:r>
    </w:p>
    <w:p w14:paraId="7586187B" w14:textId="77777777" w:rsidR="00112BBF" w:rsidRDefault="00112BBF" w:rsidP="00112BBF">
      <w:pPr>
        <w:jc w:val="both"/>
        <w:rPr>
          <w:b/>
        </w:rPr>
      </w:pPr>
      <w:r w:rsidRPr="00393676">
        <w:rPr>
          <w:b/>
        </w:rPr>
        <w:t xml:space="preserve">……………………………….                                                   </w:t>
      </w:r>
    </w:p>
    <w:p w14:paraId="346613C8" w14:textId="77777777" w:rsidR="00112BBF" w:rsidRPr="00393676" w:rsidRDefault="00112BBF" w:rsidP="00112BBF">
      <w:pPr>
        <w:spacing w:line="276" w:lineRule="auto"/>
        <w:jc w:val="right"/>
        <w:rPr>
          <w:b/>
        </w:rPr>
      </w:pPr>
      <w:r w:rsidRPr="00393676">
        <w:rPr>
          <w:b/>
        </w:rPr>
        <w:t>GMINA RUDA MALENIECKA</w:t>
      </w:r>
    </w:p>
    <w:p w14:paraId="4B11A51D" w14:textId="77777777" w:rsidR="00112BBF" w:rsidRDefault="00112BBF" w:rsidP="00112BBF">
      <w:pPr>
        <w:jc w:val="right"/>
        <w:rPr>
          <w:b/>
        </w:rPr>
      </w:pPr>
      <w:r w:rsidRPr="00393676">
        <w:rPr>
          <w:b/>
        </w:rPr>
        <w:t xml:space="preserve">26-242 RUDA MALENIECKA </w:t>
      </w:r>
      <w:r>
        <w:rPr>
          <w:b/>
        </w:rPr>
        <w:t xml:space="preserve">99A </w:t>
      </w:r>
    </w:p>
    <w:p w14:paraId="7EF831FB" w14:textId="77777777" w:rsidR="00112BBF" w:rsidRDefault="00112BBF" w:rsidP="00112BBF">
      <w:pPr>
        <w:jc w:val="both"/>
        <w:rPr>
          <w:b/>
        </w:rPr>
      </w:pPr>
      <w:r w:rsidRPr="008B7FCE">
        <w:rPr>
          <w:b/>
        </w:rPr>
        <w:t xml:space="preserve">Nr postępowania                                                                </w:t>
      </w:r>
    </w:p>
    <w:p w14:paraId="12A27255" w14:textId="77777777" w:rsidR="00112BBF" w:rsidRPr="00393676" w:rsidRDefault="00112BBF" w:rsidP="00112BBF">
      <w:pPr>
        <w:jc w:val="both"/>
        <w:rPr>
          <w:b/>
        </w:rPr>
      </w:pPr>
      <w:r>
        <w:rPr>
          <w:b/>
        </w:rPr>
        <w:t>RG.271.2.2026</w:t>
      </w:r>
    </w:p>
    <w:p w14:paraId="1FC1A3FA" w14:textId="77777777" w:rsidR="00112BBF" w:rsidRDefault="00112BBF" w:rsidP="00A22044">
      <w:pPr>
        <w:jc w:val="center"/>
        <w:rPr>
          <w:b/>
          <w:sz w:val="28"/>
          <w:szCs w:val="28"/>
        </w:rPr>
      </w:pPr>
    </w:p>
    <w:p w14:paraId="7BEE0104" w14:textId="6DDF04A2" w:rsidR="00A22044" w:rsidRPr="00904644" w:rsidRDefault="00A22044" w:rsidP="00A22044">
      <w:pPr>
        <w:jc w:val="center"/>
        <w:rPr>
          <w:b/>
          <w:sz w:val="28"/>
          <w:szCs w:val="28"/>
        </w:rPr>
      </w:pPr>
      <w:r w:rsidRPr="00904644">
        <w:rPr>
          <w:b/>
          <w:sz w:val="28"/>
          <w:szCs w:val="28"/>
        </w:rPr>
        <w:t xml:space="preserve">Oświadczenie </w:t>
      </w:r>
    </w:p>
    <w:p w14:paraId="74A9EB43" w14:textId="77777777" w:rsidR="00A22044" w:rsidRPr="00904644" w:rsidRDefault="00A22044" w:rsidP="00A22044">
      <w:pPr>
        <w:jc w:val="center"/>
        <w:rPr>
          <w:b/>
          <w:sz w:val="28"/>
          <w:szCs w:val="28"/>
        </w:rPr>
      </w:pPr>
      <w:r w:rsidRPr="00904644">
        <w:rPr>
          <w:b/>
          <w:sz w:val="28"/>
          <w:szCs w:val="28"/>
        </w:rPr>
        <w:t>Wykonawcy składane na podstawie art. 125 ust. 1 ustawy Pzp</w:t>
      </w:r>
    </w:p>
    <w:p w14:paraId="35B37070" w14:textId="77777777" w:rsidR="00A22044" w:rsidRPr="00904644" w:rsidRDefault="00A22044" w:rsidP="00A22044">
      <w:pPr>
        <w:jc w:val="center"/>
        <w:rPr>
          <w:b/>
          <w:sz w:val="28"/>
          <w:szCs w:val="28"/>
        </w:rPr>
      </w:pPr>
      <w:r w:rsidRPr="00904644">
        <w:rPr>
          <w:b/>
          <w:sz w:val="28"/>
          <w:szCs w:val="28"/>
        </w:rPr>
        <w:t xml:space="preserve">dotyczące  </w:t>
      </w:r>
      <w:r w:rsidRPr="00904644">
        <w:rPr>
          <w:b/>
          <w:sz w:val="28"/>
          <w:szCs w:val="28"/>
          <w:u w:val="single"/>
        </w:rPr>
        <w:t>braku podstaw do wykluczenia z postępowania</w:t>
      </w:r>
    </w:p>
    <w:p w14:paraId="3FED3F58" w14:textId="77777777" w:rsidR="00A22044" w:rsidRPr="00904644" w:rsidRDefault="00A22044" w:rsidP="00A22044">
      <w:pPr>
        <w:rPr>
          <w:b/>
          <w:sz w:val="28"/>
          <w:szCs w:val="28"/>
          <w:u w:val="single"/>
        </w:rPr>
      </w:pPr>
    </w:p>
    <w:p w14:paraId="2C671FDD" w14:textId="2D792987" w:rsidR="00A22044" w:rsidRPr="00A22044" w:rsidRDefault="00A22044" w:rsidP="00112BBF">
      <w:pPr>
        <w:pStyle w:val="WW-Tekstpodstawowy2"/>
        <w:spacing w:line="276" w:lineRule="auto"/>
        <w:jc w:val="both"/>
        <w:rPr>
          <w:b/>
          <w:bCs/>
          <w:i/>
          <w:sz w:val="24"/>
          <w:szCs w:val="24"/>
        </w:rPr>
      </w:pPr>
      <w:r w:rsidRPr="00904644">
        <w:tab/>
      </w:r>
      <w:r w:rsidRPr="00904644">
        <w:rPr>
          <w:sz w:val="24"/>
          <w:szCs w:val="24"/>
        </w:rPr>
        <w:t xml:space="preserve">Na potrzeby postępowania o udzielenie zamówienia publicznego prowadzonego przez Gminę Ruda Maleniecka na zadanie: </w:t>
      </w:r>
      <w:r w:rsidR="00112BBF" w:rsidRPr="00112BBF">
        <w:rPr>
          <w:b/>
          <w:bCs/>
          <w:sz w:val="24"/>
          <w:szCs w:val="24"/>
        </w:rPr>
        <w:t>Termomodernizacja budynków użyteczności publicznej na terenie Gminy Ruda Maleniecka - etap I</w:t>
      </w:r>
      <w:r w:rsidR="006373E5">
        <w:rPr>
          <w:b/>
          <w:bCs/>
          <w:sz w:val="24"/>
          <w:szCs w:val="24"/>
        </w:rPr>
        <w:t>.</w:t>
      </w:r>
    </w:p>
    <w:p w14:paraId="0B3E1C55" w14:textId="77777777" w:rsidR="00A22044" w:rsidRPr="00904644" w:rsidRDefault="00A22044" w:rsidP="00A22044">
      <w:pPr>
        <w:spacing w:after="240" w:line="276" w:lineRule="auto"/>
        <w:jc w:val="both"/>
      </w:pPr>
      <w:r w:rsidRPr="00904644">
        <w:t>oświadczam, co następuje:</w:t>
      </w:r>
      <w:r w:rsidRPr="00904644">
        <w:tab/>
      </w:r>
    </w:p>
    <w:p w14:paraId="68D1A173" w14:textId="14473010" w:rsidR="00A22044" w:rsidRPr="00904644" w:rsidRDefault="00A22044" w:rsidP="00112BBF">
      <w:pPr>
        <w:pStyle w:val="Akapitzlist"/>
        <w:numPr>
          <w:ilvl w:val="0"/>
          <w:numId w:val="20"/>
        </w:numPr>
        <w:spacing w:after="120" w:line="276" w:lineRule="auto"/>
        <w:ind w:left="284"/>
        <w:jc w:val="both"/>
      </w:pPr>
      <w:r w:rsidRPr="00904644">
        <w:t xml:space="preserve">Oświadczam, że </w:t>
      </w:r>
      <w:r w:rsidRPr="00112BBF">
        <w:rPr>
          <w:b/>
        </w:rPr>
        <w:t>nie podlegam wykluczeniu</w:t>
      </w:r>
      <w:r w:rsidRPr="00904644">
        <w:t xml:space="preserve"> z postępowania na podstawie art. 108 ustawy Pzp.</w:t>
      </w:r>
    </w:p>
    <w:p w14:paraId="4D2B97F0" w14:textId="7079384C" w:rsidR="00A22044" w:rsidRPr="00904644" w:rsidRDefault="00A22044" w:rsidP="00112BBF">
      <w:pPr>
        <w:pStyle w:val="Akapitzlist"/>
        <w:numPr>
          <w:ilvl w:val="0"/>
          <w:numId w:val="20"/>
        </w:numPr>
        <w:spacing w:after="120" w:line="276" w:lineRule="auto"/>
        <w:ind w:left="284"/>
        <w:jc w:val="both"/>
      </w:pPr>
      <w:r w:rsidRPr="00904644">
        <w:t xml:space="preserve">Oświadczam, że </w:t>
      </w:r>
      <w:r w:rsidRPr="00112BBF">
        <w:rPr>
          <w:b/>
        </w:rPr>
        <w:t>nie podlegam wykluczeniu</w:t>
      </w:r>
      <w:r w:rsidRPr="00904644">
        <w:t xml:space="preserve"> z postępowania na podstawie art. 109 ust. 1 pkt 4, 5, 7 ustawy Pzp.</w:t>
      </w:r>
    </w:p>
    <w:p w14:paraId="1C709FE4" w14:textId="492FA63F" w:rsidR="00A22044" w:rsidRPr="00112BBF" w:rsidRDefault="00A22044" w:rsidP="00112BBF">
      <w:pPr>
        <w:pStyle w:val="Akapitzlist"/>
        <w:numPr>
          <w:ilvl w:val="0"/>
          <w:numId w:val="20"/>
        </w:numPr>
        <w:spacing w:after="120" w:line="276" w:lineRule="auto"/>
        <w:ind w:left="284"/>
        <w:jc w:val="both"/>
        <w:rPr>
          <w:i/>
        </w:rPr>
      </w:pPr>
      <w:r w:rsidRPr="00904644">
        <w:t xml:space="preserve">Oświadczam, że </w:t>
      </w:r>
      <w:r w:rsidRPr="00112BBF">
        <w:rPr>
          <w:b/>
        </w:rPr>
        <w:t>zachodzą w stosunku do mnie podstawy wykluczenia</w:t>
      </w:r>
      <w:r w:rsidRPr="00904644">
        <w:t xml:space="preserve"> z postępowania na podstawie art. ………….. ustawy Pzp </w:t>
      </w:r>
      <w:r w:rsidRPr="00112BBF">
        <w:rPr>
          <w:i/>
          <w:sz w:val="20"/>
          <w:szCs w:val="20"/>
        </w:rPr>
        <w:t>(podać mającą zastosowanie podstawę wykluczenia spośród wymienionych w art. 108 lub art. 109 ust. 1 pkt 4,5,7 ustawy Pzp).</w:t>
      </w:r>
    </w:p>
    <w:p w14:paraId="27B2AF2B" w14:textId="33A4713B" w:rsidR="00A22044" w:rsidRPr="00904644" w:rsidRDefault="00A22044" w:rsidP="00A22044">
      <w:pPr>
        <w:spacing w:line="276" w:lineRule="auto"/>
        <w:jc w:val="both"/>
      </w:pPr>
      <w:r w:rsidRPr="00904644">
        <w:t xml:space="preserve">Jednocześnie oświadczam, że w związku z w/w okolicznością, na podstawie art. 110 ust. 2 ustawy Pzp </w:t>
      </w:r>
      <w:r w:rsidRPr="00904644">
        <w:rPr>
          <w:b/>
        </w:rPr>
        <w:t>podjąłem następujące środki naprawcze</w:t>
      </w:r>
      <w:r w:rsidR="005405A7">
        <w:rPr>
          <w:b/>
        </w:rPr>
        <w:t>*</w:t>
      </w:r>
      <w:r w:rsidRPr="00904644">
        <w:t>:  ……………………………………</w:t>
      </w:r>
      <w:r w:rsidR="00112BBF">
        <w:t>…………..</w:t>
      </w:r>
    </w:p>
    <w:p w14:paraId="0CF6C716" w14:textId="3EC225DC" w:rsidR="00A22044" w:rsidRPr="00904644" w:rsidRDefault="00A22044" w:rsidP="00A22044">
      <w:pPr>
        <w:spacing w:line="276" w:lineRule="auto"/>
        <w:jc w:val="both"/>
      </w:pPr>
      <w:r w:rsidRPr="00904644">
        <w:t>……………………………………………………………………………………………………...……………………………………………………………………………………………………...</w:t>
      </w:r>
    </w:p>
    <w:p w14:paraId="72404EE3" w14:textId="516D9855" w:rsidR="00A22044" w:rsidRPr="00112BBF" w:rsidRDefault="00A22044" w:rsidP="00A22044">
      <w:pPr>
        <w:spacing w:after="240" w:line="276" w:lineRule="auto"/>
        <w:jc w:val="both"/>
        <w:rPr>
          <w:i/>
          <w:sz w:val="20"/>
          <w:szCs w:val="20"/>
        </w:rPr>
      </w:pPr>
      <w:r w:rsidRPr="00112BBF">
        <w:rPr>
          <w:i/>
          <w:sz w:val="20"/>
          <w:szCs w:val="20"/>
        </w:rPr>
        <w:t>(</w:t>
      </w:r>
      <w:r w:rsidR="005405A7" w:rsidRPr="00112BBF">
        <w:rPr>
          <w:i/>
          <w:sz w:val="20"/>
          <w:szCs w:val="20"/>
        </w:rPr>
        <w:t>*</w:t>
      </w:r>
      <w:r w:rsidRPr="00112BBF">
        <w:rPr>
          <w:i/>
          <w:sz w:val="20"/>
          <w:szCs w:val="20"/>
        </w:rPr>
        <w:t>wypełnić jeśli dotyczy, jeśli nie dotyczy – skreślić)</w:t>
      </w:r>
    </w:p>
    <w:p w14:paraId="0F1DCBC8" w14:textId="6872C780" w:rsidR="00A22044" w:rsidRPr="00112BBF" w:rsidRDefault="00A22044" w:rsidP="00112BBF">
      <w:pPr>
        <w:pStyle w:val="Default"/>
        <w:numPr>
          <w:ilvl w:val="0"/>
          <w:numId w:val="20"/>
        </w:numPr>
        <w:spacing w:after="240" w:line="276" w:lineRule="auto"/>
        <w:ind w:left="284"/>
        <w:jc w:val="both"/>
        <w:rPr>
          <w:color w:val="auto"/>
        </w:rPr>
      </w:pPr>
      <w:r w:rsidRPr="00904644">
        <w:rPr>
          <w:color w:val="auto"/>
        </w:rPr>
        <w:t xml:space="preserve">Oświadczam, że </w:t>
      </w:r>
      <w:r w:rsidRPr="00904644">
        <w:rPr>
          <w:b/>
          <w:bCs/>
          <w:color w:val="auto"/>
        </w:rPr>
        <w:t>nie podlegam wykluczeniu</w:t>
      </w:r>
      <w:r w:rsidRPr="00904644">
        <w:rPr>
          <w:color w:val="auto"/>
        </w:rPr>
        <w:t xml:space="preserve"> na podstawie art. 7 ust. 1 ustawy z dnia 13 kwietnia 2022 r. o szczególnych rozwiązaniach  w zakresie przeciwdziałania wspieraniu agresji na Ukrainę oraz służących ochronie bezpieczeństwa narodowego (Dz. U. z 202</w:t>
      </w:r>
      <w:r w:rsidR="0053151A">
        <w:rPr>
          <w:color w:val="auto"/>
        </w:rPr>
        <w:t>5</w:t>
      </w:r>
      <w:r w:rsidRPr="00904644">
        <w:rPr>
          <w:color w:val="auto"/>
        </w:rPr>
        <w:t xml:space="preserve">r. poz. </w:t>
      </w:r>
      <w:r w:rsidR="0053151A">
        <w:rPr>
          <w:color w:val="auto"/>
        </w:rPr>
        <w:t>514</w:t>
      </w:r>
      <w:r w:rsidRPr="00904644">
        <w:rPr>
          <w:color w:val="auto"/>
        </w:rPr>
        <w:t>).</w:t>
      </w:r>
    </w:p>
    <w:p w14:paraId="67C3488E" w14:textId="69D5B233" w:rsidR="00A22044" w:rsidRPr="00A22044" w:rsidRDefault="00A22044" w:rsidP="00A22044">
      <w:pPr>
        <w:jc w:val="both"/>
      </w:pPr>
      <w:r w:rsidRPr="00904644">
        <w:t>Oświadczam, że wszystkie informacje podane w powyższym oświadczeniu są aktualne i zgodne z prawdą oraz zostały przedstawione zgodnie z pełna świadomością konsekwencji wprowadzenia Zamawiającego w błąd przy przedstawianiu informacji.</w:t>
      </w:r>
    </w:p>
    <w:p w14:paraId="21FEC1C9" w14:textId="77777777" w:rsidR="00A22044" w:rsidRPr="00904644" w:rsidRDefault="00A22044" w:rsidP="00A22044">
      <w:pPr>
        <w:spacing w:after="120"/>
        <w:jc w:val="both"/>
        <w:rPr>
          <w:i/>
        </w:rPr>
      </w:pPr>
    </w:p>
    <w:p w14:paraId="0B84901F" w14:textId="77777777" w:rsidR="00A22044" w:rsidRPr="00904644" w:rsidRDefault="00A22044" w:rsidP="00A22044">
      <w:pPr>
        <w:jc w:val="both"/>
      </w:pPr>
      <w:r w:rsidRPr="00904644">
        <w:t xml:space="preserve"> …………………………, dnia …………..</w:t>
      </w:r>
    </w:p>
    <w:p w14:paraId="6734A61E" w14:textId="77777777" w:rsidR="00A22044" w:rsidRPr="00904644" w:rsidRDefault="00A22044" w:rsidP="00A22044">
      <w:pPr>
        <w:jc w:val="both"/>
        <w:rPr>
          <w:sz w:val="20"/>
          <w:szCs w:val="20"/>
        </w:rPr>
      </w:pPr>
    </w:p>
    <w:p w14:paraId="13B22F7F" w14:textId="49D16753" w:rsidR="005A1327" w:rsidRPr="00904644" w:rsidRDefault="00A22044" w:rsidP="00A22044">
      <w:pPr>
        <w:jc w:val="both"/>
        <w:rPr>
          <w:b/>
          <w:sz w:val="28"/>
          <w:szCs w:val="28"/>
        </w:rPr>
      </w:pPr>
      <w:r w:rsidRPr="00904644">
        <w:rPr>
          <w:b/>
          <w:sz w:val="28"/>
          <w:szCs w:val="28"/>
        </w:rPr>
        <w:t>Dokument należy wypełnić i podpisać kwalifikowanym podpisem elektronicznym lub podpisem zaufanym lub podpisem osobistym.</w:t>
      </w:r>
    </w:p>
    <w:sectPr w:rsidR="005A1327" w:rsidRPr="00904644" w:rsidSect="005A1327">
      <w:headerReference w:type="default" r:id="rId8"/>
      <w:footerReference w:type="default" r:id="rId9"/>
      <w:pgSz w:w="11906" w:h="16838"/>
      <w:pgMar w:top="851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6ADD" w14:textId="77777777" w:rsidR="006D120E" w:rsidRDefault="006D120E" w:rsidP="005746DD">
      <w:r>
        <w:separator/>
      </w:r>
    </w:p>
  </w:endnote>
  <w:endnote w:type="continuationSeparator" w:id="0">
    <w:p w14:paraId="34B07A1B" w14:textId="77777777" w:rsidR="006D120E" w:rsidRDefault="006D120E" w:rsidP="0057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89672"/>
      <w:docPartObj>
        <w:docPartGallery w:val="Page Numbers (Bottom of Page)"/>
        <w:docPartUnique/>
      </w:docPartObj>
    </w:sdtPr>
    <w:sdtContent>
      <w:p w14:paraId="63BC41D9" w14:textId="77777777" w:rsidR="00B765B0" w:rsidRDefault="0081064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CC3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14:paraId="48371140" w14:textId="77777777" w:rsidR="00B765B0" w:rsidRDefault="00B76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9B00" w14:textId="77777777" w:rsidR="006D120E" w:rsidRDefault="006D120E" w:rsidP="005746DD"/>
  </w:footnote>
  <w:footnote w:type="continuationSeparator" w:id="0">
    <w:p w14:paraId="7E55F65B" w14:textId="77777777" w:rsidR="006D120E" w:rsidRDefault="006D120E" w:rsidP="0057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0BE0" w14:textId="77777777" w:rsidR="00112BBF" w:rsidRPr="001B46CB" w:rsidRDefault="00112BBF" w:rsidP="00112BBF">
    <w:pPr>
      <w:tabs>
        <w:tab w:val="right" w:pos="9070"/>
      </w:tabs>
      <w:spacing w:line="480" w:lineRule="auto"/>
    </w:pPr>
    <w:r w:rsidRPr="004A6E71">
      <w:rPr>
        <w:noProof/>
      </w:rPr>
      <w:drawing>
        <wp:inline distT="0" distB="0" distL="0" distR="0" wp14:anchorId="063A72E9" wp14:editId="0B5702BB">
          <wp:extent cx="5762625" cy="447675"/>
          <wp:effectExtent l="0" t="0" r="9525" b="9525"/>
          <wp:docPr id="1163101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130540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DF34BE"/>
    <w:multiLevelType w:val="hybridMultilevel"/>
    <w:tmpl w:val="92D8F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10F86"/>
    <w:multiLevelType w:val="hybridMultilevel"/>
    <w:tmpl w:val="9A74C6EC"/>
    <w:lvl w:ilvl="0" w:tplc="CFD002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8D6074"/>
    <w:multiLevelType w:val="hybridMultilevel"/>
    <w:tmpl w:val="730AC7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E1FB2"/>
    <w:multiLevelType w:val="hybridMultilevel"/>
    <w:tmpl w:val="2FA4F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B69A3"/>
    <w:multiLevelType w:val="hybridMultilevel"/>
    <w:tmpl w:val="E460B896"/>
    <w:lvl w:ilvl="0" w:tplc="CFD002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025D8"/>
    <w:multiLevelType w:val="hybridMultilevel"/>
    <w:tmpl w:val="A27E69F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45284"/>
    <w:multiLevelType w:val="hybridMultilevel"/>
    <w:tmpl w:val="21D66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44948"/>
    <w:multiLevelType w:val="hybridMultilevel"/>
    <w:tmpl w:val="37481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72267"/>
    <w:multiLevelType w:val="multilevel"/>
    <w:tmpl w:val="E8CEE274"/>
    <w:lvl w:ilvl="0">
      <w:start w:val="60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35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335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335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1335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33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A2112AA"/>
    <w:multiLevelType w:val="hybridMultilevel"/>
    <w:tmpl w:val="78E8E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287868">
    <w:abstractNumId w:val="8"/>
  </w:num>
  <w:num w:numId="2" w16cid:durableId="1700933660">
    <w:abstractNumId w:val="13"/>
  </w:num>
  <w:num w:numId="3" w16cid:durableId="885877763">
    <w:abstractNumId w:val="18"/>
  </w:num>
  <w:num w:numId="4" w16cid:durableId="1213270552">
    <w:abstractNumId w:val="21"/>
  </w:num>
  <w:num w:numId="5" w16cid:durableId="1096712055">
    <w:abstractNumId w:val="17"/>
  </w:num>
  <w:num w:numId="6" w16cid:durableId="7243797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1548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797540">
    <w:abstractNumId w:val="25"/>
  </w:num>
  <w:num w:numId="9" w16cid:durableId="683022202">
    <w:abstractNumId w:val="19"/>
  </w:num>
  <w:num w:numId="10" w16cid:durableId="825512482">
    <w:abstractNumId w:val="24"/>
  </w:num>
  <w:num w:numId="11" w16cid:durableId="1872914961">
    <w:abstractNumId w:val="9"/>
  </w:num>
  <w:num w:numId="12" w16cid:durableId="1430807320">
    <w:abstractNumId w:val="22"/>
  </w:num>
  <w:num w:numId="13" w16cid:durableId="970089997">
    <w:abstractNumId w:val="12"/>
  </w:num>
  <w:num w:numId="14" w16cid:durableId="449714113">
    <w:abstractNumId w:val="23"/>
  </w:num>
  <w:num w:numId="15" w16cid:durableId="744837054">
    <w:abstractNumId w:val="7"/>
  </w:num>
  <w:num w:numId="16" w16cid:durableId="205800799">
    <w:abstractNumId w:val="10"/>
  </w:num>
  <w:num w:numId="17" w16cid:durableId="1913656018">
    <w:abstractNumId w:val="6"/>
  </w:num>
  <w:num w:numId="18" w16cid:durableId="626473744">
    <w:abstractNumId w:val="14"/>
  </w:num>
  <w:num w:numId="19" w16cid:durableId="574164887">
    <w:abstractNumId w:val="15"/>
  </w:num>
  <w:num w:numId="20" w16cid:durableId="1958217432">
    <w:abstractNumId w:val="11"/>
  </w:num>
  <w:num w:numId="21" w16cid:durableId="165579832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B6"/>
    <w:rsid w:val="00000C7A"/>
    <w:rsid w:val="00003FC3"/>
    <w:rsid w:val="0000457D"/>
    <w:rsid w:val="0000459A"/>
    <w:rsid w:val="00004B82"/>
    <w:rsid w:val="00006CFC"/>
    <w:rsid w:val="00021DF7"/>
    <w:rsid w:val="000244D1"/>
    <w:rsid w:val="00024820"/>
    <w:rsid w:val="00026047"/>
    <w:rsid w:val="00031C58"/>
    <w:rsid w:val="0003462B"/>
    <w:rsid w:val="00034C52"/>
    <w:rsid w:val="000365F8"/>
    <w:rsid w:val="000374CB"/>
    <w:rsid w:val="000410A5"/>
    <w:rsid w:val="000428AB"/>
    <w:rsid w:val="00045E33"/>
    <w:rsid w:val="0005114B"/>
    <w:rsid w:val="00051B03"/>
    <w:rsid w:val="0005384F"/>
    <w:rsid w:val="00054406"/>
    <w:rsid w:val="00063B7F"/>
    <w:rsid w:val="00065403"/>
    <w:rsid w:val="000712A4"/>
    <w:rsid w:val="00072A1A"/>
    <w:rsid w:val="00074B28"/>
    <w:rsid w:val="00074F89"/>
    <w:rsid w:val="0007738A"/>
    <w:rsid w:val="000806A8"/>
    <w:rsid w:val="00085DCD"/>
    <w:rsid w:val="0009518A"/>
    <w:rsid w:val="00097DED"/>
    <w:rsid w:val="000A29DE"/>
    <w:rsid w:val="000A4CE9"/>
    <w:rsid w:val="000A568E"/>
    <w:rsid w:val="000B61AD"/>
    <w:rsid w:val="000C0931"/>
    <w:rsid w:val="000C174D"/>
    <w:rsid w:val="000C31D0"/>
    <w:rsid w:val="000C575D"/>
    <w:rsid w:val="000D0E27"/>
    <w:rsid w:val="000E0EC4"/>
    <w:rsid w:val="000E1DE4"/>
    <w:rsid w:val="000E2A84"/>
    <w:rsid w:val="000E35BE"/>
    <w:rsid w:val="000E72E3"/>
    <w:rsid w:val="000F0A30"/>
    <w:rsid w:val="000F1DA5"/>
    <w:rsid w:val="000F50C7"/>
    <w:rsid w:val="000F5725"/>
    <w:rsid w:val="001019B3"/>
    <w:rsid w:val="00102B2C"/>
    <w:rsid w:val="00103B7F"/>
    <w:rsid w:val="001077A7"/>
    <w:rsid w:val="00107D93"/>
    <w:rsid w:val="00110D01"/>
    <w:rsid w:val="00112BBF"/>
    <w:rsid w:val="00114B47"/>
    <w:rsid w:val="001207D9"/>
    <w:rsid w:val="00126B3C"/>
    <w:rsid w:val="001318DB"/>
    <w:rsid w:val="00132BB5"/>
    <w:rsid w:val="00134451"/>
    <w:rsid w:val="0013464B"/>
    <w:rsid w:val="00137E33"/>
    <w:rsid w:val="001412DD"/>
    <w:rsid w:val="00141CCD"/>
    <w:rsid w:val="0015084E"/>
    <w:rsid w:val="00150D8C"/>
    <w:rsid w:val="001519DD"/>
    <w:rsid w:val="0015736B"/>
    <w:rsid w:val="001577E3"/>
    <w:rsid w:val="0016031C"/>
    <w:rsid w:val="001619A7"/>
    <w:rsid w:val="00170A74"/>
    <w:rsid w:val="001712EA"/>
    <w:rsid w:val="00172FDC"/>
    <w:rsid w:val="00176EDD"/>
    <w:rsid w:val="0017723D"/>
    <w:rsid w:val="0018127B"/>
    <w:rsid w:val="00181488"/>
    <w:rsid w:val="001847D8"/>
    <w:rsid w:val="0018585C"/>
    <w:rsid w:val="00194A1E"/>
    <w:rsid w:val="00194AA7"/>
    <w:rsid w:val="00195B0A"/>
    <w:rsid w:val="001A4E64"/>
    <w:rsid w:val="001A54A1"/>
    <w:rsid w:val="001A558F"/>
    <w:rsid w:val="001B5D90"/>
    <w:rsid w:val="001B6C69"/>
    <w:rsid w:val="001C0302"/>
    <w:rsid w:val="001C0A9B"/>
    <w:rsid w:val="001C22A9"/>
    <w:rsid w:val="001C387B"/>
    <w:rsid w:val="001D597F"/>
    <w:rsid w:val="001E5C63"/>
    <w:rsid w:val="001F1238"/>
    <w:rsid w:val="001F1AAB"/>
    <w:rsid w:val="001F54A8"/>
    <w:rsid w:val="001F68AF"/>
    <w:rsid w:val="0020029F"/>
    <w:rsid w:val="002003D5"/>
    <w:rsid w:val="00201DEE"/>
    <w:rsid w:val="00204F40"/>
    <w:rsid w:val="0020547C"/>
    <w:rsid w:val="00206782"/>
    <w:rsid w:val="002110C8"/>
    <w:rsid w:val="00214DCD"/>
    <w:rsid w:val="00215F6B"/>
    <w:rsid w:val="002218C0"/>
    <w:rsid w:val="00232D7A"/>
    <w:rsid w:val="00233BBB"/>
    <w:rsid w:val="00252829"/>
    <w:rsid w:val="00253990"/>
    <w:rsid w:val="00261E81"/>
    <w:rsid w:val="002646F5"/>
    <w:rsid w:val="00265155"/>
    <w:rsid w:val="002749C2"/>
    <w:rsid w:val="00276283"/>
    <w:rsid w:val="002807A2"/>
    <w:rsid w:val="002813ED"/>
    <w:rsid w:val="0028515A"/>
    <w:rsid w:val="0028533B"/>
    <w:rsid w:val="00291C31"/>
    <w:rsid w:val="00292E4B"/>
    <w:rsid w:val="00293AAD"/>
    <w:rsid w:val="00293AE6"/>
    <w:rsid w:val="00294191"/>
    <w:rsid w:val="00297C0D"/>
    <w:rsid w:val="002A26DD"/>
    <w:rsid w:val="002B155D"/>
    <w:rsid w:val="002B15A5"/>
    <w:rsid w:val="002B52AA"/>
    <w:rsid w:val="002B6140"/>
    <w:rsid w:val="002B6C55"/>
    <w:rsid w:val="002B7F56"/>
    <w:rsid w:val="002C3D86"/>
    <w:rsid w:val="002C4F61"/>
    <w:rsid w:val="002D09D0"/>
    <w:rsid w:val="002D3990"/>
    <w:rsid w:val="002D4C65"/>
    <w:rsid w:val="002D4E2B"/>
    <w:rsid w:val="002D62D6"/>
    <w:rsid w:val="002E01C5"/>
    <w:rsid w:val="002E279B"/>
    <w:rsid w:val="002E3F98"/>
    <w:rsid w:val="002E7F24"/>
    <w:rsid w:val="002F08B7"/>
    <w:rsid w:val="002F08E7"/>
    <w:rsid w:val="002F3F7B"/>
    <w:rsid w:val="002F6863"/>
    <w:rsid w:val="002F7A68"/>
    <w:rsid w:val="002F7C8C"/>
    <w:rsid w:val="0030329B"/>
    <w:rsid w:val="00305AB9"/>
    <w:rsid w:val="003077DC"/>
    <w:rsid w:val="0031029C"/>
    <w:rsid w:val="00311FBA"/>
    <w:rsid w:val="003136BD"/>
    <w:rsid w:val="003166C5"/>
    <w:rsid w:val="0032084C"/>
    <w:rsid w:val="00322662"/>
    <w:rsid w:val="00322C9F"/>
    <w:rsid w:val="0032732F"/>
    <w:rsid w:val="003303F4"/>
    <w:rsid w:val="003310BF"/>
    <w:rsid w:val="00336313"/>
    <w:rsid w:val="00337D4E"/>
    <w:rsid w:val="003411BB"/>
    <w:rsid w:val="0034175F"/>
    <w:rsid w:val="0034227C"/>
    <w:rsid w:val="0034612C"/>
    <w:rsid w:val="0035005C"/>
    <w:rsid w:val="003503FB"/>
    <w:rsid w:val="00350C41"/>
    <w:rsid w:val="00357B3A"/>
    <w:rsid w:val="0036137D"/>
    <w:rsid w:val="00361536"/>
    <w:rsid w:val="0036153C"/>
    <w:rsid w:val="0036164A"/>
    <w:rsid w:val="00364A97"/>
    <w:rsid w:val="0036563F"/>
    <w:rsid w:val="003715D4"/>
    <w:rsid w:val="00373E78"/>
    <w:rsid w:val="00374731"/>
    <w:rsid w:val="0037534A"/>
    <w:rsid w:val="00376E71"/>
    <w:rsid w:val="0038466E"/>
    <w:rsid w:val="003847F6"/>
    <w:rsid w:val="00390EE0"/>
    <w:rsid w:val="003A3B93"/>
    <w:rsid w:val="003A5B3F"/>
    <w:rsid w:val="003A5D9F"/>
    <w:rsid w:val="003C29DA"/>
    <w:rsid w:val="003C2FC0"/>
    <w:rsid w:val="003C3925"/>
    <w:rsid w:val="003C4711"/>
    <w:rsid w:val="003D0375"/>
    <w:rsid w:val="003D048E"/>
    <w:rsid w:val="003D148F"/>
    <w:rsid w:val="003D56E5"/>
    <w:rsid w:val="003D5F84"/>
    <w:rsid w:val="003D71B8"/>
    <w:rsid w:val="003E0CF6"/>
    <w:rsid w:val="003E4F10"/>
    <w:rsid w:val="003F1003"/>
    <w:rsid w:val="003F72E7"/>
    <w:rsid w:val="004001C3"/>
    <w:rsid w:val="004028D5"/>
    <w:rsid w:val="004045DC"/>
    <w:rsid w:val="0040492D"/>
    <w:rsid w:val="0040557F"/>
    <w:rsid w:val="004058C4"/>
    <w:rsid w:val="00406A8B"/>
    <w:rsid w:val="00407536"/>
    <w:rsid w:val="00410D26"/>
    <w:rsid w:val="0041629F"/>
    <w:rsid w:val="00420A90"/>
    <w:rsid w:val="00423193"/>
    <w:rsid w:val="00431724"/>
    <w:rsid w:val="00432C08"/>
    <w:rsid w:val="00436479"/>
    <w:rsid w:val="00443DE0"/>
    <w:rsid w:val="00444C4C"/>
    <w:rsid w:val="00447F36"/>
    <w:rsid w:val="00462D3E"/>
    <w:rsid w:val="00463CAE"/>
    <w:rsid w:val="0046484B"/>
    <w:rsid w:val="00470726"/>
    <w:rsid w:val="00470CE7"/>
    <w:rsid w:val="00470D24"/>
    <w:rsid w:val="004711EE"/>
    <w:rsid w:val="00475BCB"/>
    <w:rsid w:val="004767D7"/>
    <w:rsid w:val="00477910"/>
    <w:rsid w:val="004831FF"/>
    <w:rsid w:val="0048638F"/>
    <w:rsid w:val="00487817"/>
    <w:rsid w:val="0049265F"/>
    <w:rsid w:val="00493450"/>
    <w:rsid w:val="00493AB0"/>
    <w:rsid w:val="0049676E"/>
    <w:rsid w:val="00497A3C"/>
    <w:rsid w:val="004A449C"/>
    <w:rsid w:val="004A7342"/>
    <w:rsid w:val="004B1326"/>
    <w:rsid w:val="004B68AA"/>
    <w:rsid w:val="004C14A8"/>
    <w:rsid w:val="004C2350"/>
    <w:rsid w:val="004C73CD"/>
    <w:rsid w:val="004D0698"/>
    <w:rsid w:val="004D1AEC"/>
    <w:rsid w:val="004D2A5A"/>
    <w:rsid w:val="004D5EC3"/>
    <w:rsid w:val="004E24B9"/>
    <w:rsid w:val="004E2FC5"/>
    <w:rsid w:val="004E34EE"/>
    <w:rsid w:val="004E4663"/>
    <w:rsid w:val="004E4E04"/>
    <w:rsid w:val="004E71E6"/>
    <w:rsid w:val="004F2230"/>
    <w:rsid w:val="004F69DF"/>
    <w:rsid w:val="004F7D32"/>
    <w:rsid w:val="005044B7"/>
    <w:rsid w:val="005128AF"/>
    <w:rsid w:val="00513ADE"/>
    <w:rsid w:val="005158E4"/>
    <w:rsid w:val="00521380"/>
    <w:rsid w:val="005218A9"/>
    <w:rsid w:val="00521E38"/>
    <w:rsid w:val="00522D29"/>
    <w:rsid w:val="0052642F"/>
    <w:rsid w:val="0053151A"/>
    <w:rsid w:val="0053303D"/>
    <w:rsid w:val="00533A6A"/>
    <w:rsid w:val="00536CB5"/>
    <w:rsid w:val="00537C0F"/>
    <w:rsid w:val="005405A7"/>
    <w:rsid w:val="00544FBD"/>
    <w:rsid w:val="0054695B"/>
    <w:rsid w:val="00546C3A"/>
    <w:rsid w:val="005473FE"/>
    <w:rsid w:val="005517D7"/>
    <w:rsid w:val="00552205"/>
    <w:rsid w:val="00554C5B"/>
    <w:rsid w:val="00562660"/>
    <w:rsid w:val="005631C8"/>
    <w:rsid w:val="0056427E"/>
    <w:rsid w:val="0057071A"/>
    <w:rsid w:val="005709B8"/>
    <w:rsid w:val="0057281B"/>
    <w:rsid w:val="00572AD3"/>
    <w:rsid w:val="00573090"/>
    <w:rsid w:val="005746DD"/>
    <w:rsid w:val="00576C8F"/>
    <w:rsid w:val="00576F94"/>
    <w:rsid w:val="00577687"/>
    <w:rsid w:val="00581955"/>
    <w:rsid w:val="0058236A"/>
    <w:rsid w:val="00582D26"/>
    <w:rsid w:val="00584994"/>
    <w:rsid w:val="00584D17"/>
    <w:rsid w:val="005855AA"/>
    <w:rsid w:val="00585A0C"/>
    <w:rsid w:val="00595E06"/>
    <w:rsid w:val="00597AF0"/>
    <w:rsid w:val="005A1327"/>
    <w:rsid w:val="005A689F"/>
    <w:rsid w:val="005A7FE0"/>
    <w:rsid w:val="005B3753"/>
    <w:rsid w:val="005B3A73"/>
    <w:rsid w:val="005B3E68"/>
    <w:rsid w:val="005C1EC9"/>
    <w:rsid w:val="005C536A"/>
    <w:rsid w:val="005C5640"/>
    <w:rsid w:val="005C64D0"/>
    <w:rsid w:val="005D20ED"/>
    <w:rsid w:val="005E0930"/>
    <w:rsid w:val="005E0CFD"/>
    <w:rsid w:val="005E7979"/>
    <w:rsid w:val="005F52EE"/>
    <w:rsid w:val="005F748C"/>
    <w:rsid w:val="005F79D3"/>
    <w:rsid w:val="00601862"/>
    <w:rsid w:val="00601ABD"/>
    <w:rsid w:val="006034DD"/>
    <w:rsid w:val="00604962"/>
    <w:rsid w:val="00605AE9"/>
    <w:rsid w:val="00607B98"/>
    <w:rsid w:val="00610EA8"/>
    <w:rsid w:val="00615E93"/>
    <w:rsid w:val="00617C9E"/>
    <w:rsid w:val="00622869"/>
    <w:rsid w:val="006236D2"/>
    <w:rsid w:val="0062467C"/>
    <w:rsid w:val="00625F09"/>
    <w:rsid w:val="00630F8A"/>
    <w:rsid w:val="00634FE8"/>
    <w:rsid w:val="0063504C"/>
    <w:rsid w:val="00635CEE"/>
    <w:rsid w:val="006373E5"/>
    <w:rsid w:val="00637FCE"/>
    <w:rsid w:val="00640715"/>
    <w:rsid w:val="00640ADE"/>
    <w:rsid w:val="00642FAC"/>
    <w:rsid w:val="00650635"/>
    <w:rsid w:val="00651816"/>
    <w:rsid w:val="00654C50"/>
    <w:rsid w:val="00654E61"/>
    <w:rsid w:val="006609C7"/>
    <w:rsid w:val="0066188C"/>
    <w:rsid w:val="0066318A"/>
    <w:rsid w:val="006652F9"/>
    <w:rsid w:val="00666185"/>
    <w:rsid w:val="00666BAF"/>
    <w:rsid w:val="00670CDA"/>
    <w:rsid w:val="00673BEE"/>
    <w:rsid w:val="00675BEC"/>
    <w:rsid w:val="00680FBD"/>
    <w:rsid w:val="00682321"/>
    <w:rsid w:val="00683C6E"/>
    <w:rsid w:val="0068475A"/>
    <w:rsid w:val="00686514"/>
    <w:rsid w:val="00687FE8"/>
    <w:rsid w:val="00695D1B"/>
    <w:rsid w:val="006A1423"/>
    <w:rsid w:val="006A1A25"/>
    <w:rsid w:val="006A22FB"/>
    <w:rsid w:val="006A2AF3"/>
    <w:rsid w:val="006A3891"/>
    <w:rsid w:val="006B09CA"/>
    <w:rsid w:val="006B2DDE"/>
    <w:rsid w:val="006B4EB8"/>
    <w:rsid w:val="006B6BD4"/>
    <w:rsid w:val="006B6DC7"/>
    <w:rsid w:val="006C1561"/>
    <w:rsid w:val="006C53A5"/>
    <w:rsid w:val="006D120E"/>
    <w:rsid w:val="006D1E21"/>
    <w:rsid w:val="006D2F21"/>
    <w:rsid w:val="006D490A"/>
    <w:rsid w:val="006E0EE3"/>
    <w:rsid w:val="006E4712"/>
    <w:rsid w:val="006E5A5E"/>
    <w:rsid w:val="006F26ED"/>
    <w:rsid w:val="006F2C56"/>
    <w:rsid w:val="006F400A"/>
    <w:rsid w:val="006F6D2F"/>
    <w:rsid w:val="006F75CC"/>
    <w:rsid w:val="00701C25"/>
    <w:rsid w:val="00702B0F"/>
    <w:rsid w:val="00704D69"/>
    <w:rsid w:val="007063E6"/>
    <w:rsid w:val="00714184"/>
    <w:rsid w:val="0071453D"/>
    <w:rsid w:val="007160A0"/>
    <w:rsid w:val="007208DC"/>
    <w:rsid w:val="0072296A"/>
    <w:rsid w:val="0072588B"/>
    <w:rsid w:val="00740241"/>
    <w:rsid w:val="0074213B"/>
    <w:rsid w:val="00742591"/>
    <w:rsid w:val="0074317E"/>
    <w:rsid w:val="007437BD"/>
    <w:rsid w:val="00744763"/>
    <w:rsid w:val="007475EE"/>
    <w:rsid w:val="0075257C"/>
    <w:rsid w:val="007551EF"/>
    <w:rsid w:val="0076072F"/>
    <w:rsid w:val="007610CE"/>
    <w:rsid w:val="00763287"/>
    <w:rsid w:val="00764CC3"/>
    <w:rsid w:val="00765131"/>
    <w:rsid w:val="007669FE"/>
    <w:rsid w:val="0076751F"/>
    <w:rsid w:val="00770130"/>
    <w:rsid w:val="00771766"/>
    <w:rsid w:val="00772C6D"/>
    <w:rsid w:val="0077464A"/>
    <w:rsid w:val="00776CFC"/>
    <w:rsid w:val="00777757"/>
    <w:rsid w:val="00783688"/>
    <w:rsid w:val="00783E6D"/>
    <w:rsid w:val="00790986"/>
    <w:rsid w:val="00790DAE"/>
    <w:rsid w:val="0079212A"/>
    <w:rsid w:val="00794BBC"/>
    <w:rsid w:val="00796784"/>
    <w:rsid w:val="007A2372"/>
    <w:rsid w:val="007A485F"/>
    <w:rsid w:val="007A5B93"/>
    <w:rsid w:val="007B1254"/>
    <w:rsid w:val="007B416C"/>
    <w:rsid w:val="007C1467"/>
    <w:rsid w:val="007C17C5"/>
    <w:rsid w:val="007C36BC"/>
    <w:rsid w:val="007D2835"/>
    <w:rsid w:val="007D5340"/>
    <w:rsid w:val="007E4E53"/>
    <w:rsid w:val="007E7C60"/>
    <w:rsid w:val="007E7EF3"/>
    <w:rsid w:val="00801AEA"/>
    <w:rsid w:val="00802720"/>
    <w:rsid w:val="008073CB"/>
    <w:rsid w:val="0080747F"/>
    <w:rsid w:val="00807C33"/>
    <w:rsid w:val="0081064C"/>
    <w:rsid w:val="00810733"/>
    <w:rsid w:val="00810781"/>
    <w:rsid w:val="00810C77"/>
    <w:rsid w:val="008112CC"/>
    <w:rsid w:val="00812D62"/>
    <w:rsid w:val="00812E34"/>
    <w:rsid w:val="00813FD2"/>
    <w:rsid w:val="00824082"/>
    <w:rsid w:val="00824690"/>
    <w:rsid w:val="008258FB"/>
    <w:rsid w:val="00833149"/>
    <w:rsid w:val="00834768"/>
    <w:rsid w:val="00835F79"/>
    <w:rsid w:val="008421D8"/>
    <w:rsid w:val="008422B7"/>
    <w:rsid w:val="008438E5"/>
    <w:rsid w:val="00845B9A"/>
    <w:rsid w:val="00847170"/>
    <w:rsid w:val="00850170"/>
    <w:rsid w:val="008508E9"/>
    <w:rsid w:val="008531EE"/>
    <w:rsid w:val="00856191"/>
    <w:rsid w:val="00860C90"/>
    <w:rsid w:val="0086381A"/>
    <w:rsid w:val="00871CF8"/>
    <w:rsid w:val="0088435A"/>
    <w:rsid w:val="00892DF9"/>
    <w:rsid w:val="00893E0B"/>
    <w:rsid w:val="00895997"/>
    <w:rsid w:val="008A12F1"/>
    <w:rsid w:val="008A6A77"/>
    <w:rsid w:val="008A75FF"/>
    <w:rsid w:val="008B4DE4"/>
    <w:rsid w:val="008C3D0F"/>
    <w:rsid w:val="008C4352"/>
    <w:rsid w:val="008C43F6"/>
    <w:rsid w:val="008D156E"/>
    <w:rsid w:val="008D2E8D"/>
    <w:rsid w:val="008D4A58"/>
    <w:rsid w:val="008D7B5B"/>
    <w:rsid w:val="008D7CF0"/>
    <w:rsid w:val="008E2A8C"/>
    <w:rsid w:val="008E665E"/>
    <w:rsid w:val="008E698D"/>
    <w:rsid w:val="008F6953"/>
    <w:rsid w:val="0090189D"/>
    <w:rsid w:val="00901A3F"/>
    <w:rsid w:val="0090207D"/>
    <w:rsid w:val="0090343F"/>
    <w:rsid w:val="00911A16"/>
    <w:rsid w:val="0091302A"/>
    <w:rsid w:val="00913D21"/>
    <w:rsid w:val="00917B07"/>
    <w:rsid w:val="00922B6E"/>
    <w:rsid w:val="00924797"/>
    <w:rsid w:val="00926062"/>
    <w:rsid w:val="00927146"/>
    <w:rsid w:val="009334F9"/>
    <w:rsid w:val="00935C40"/>
    <w:rsid w:val="00935FF6"/>
    <w:rsid w:val="00943E22"/>
    <w:rsid w:val="009442F8"/>
    <w:rsid w:val="00945C6E"/>
    <w:rsid w:val="00950CF0"/>
    <w:rsid w:val="00951F19"/>
    <w:rsid w:val="009540C0"/>
    <w:rsid w:val="00957704"/>
    <w:rsid w:val="009606AC"/>
    <w:rsid w:val="00961B74"/>
    <w:rsid w:val="009637C0"/>
    <w:rsid w:val="00963A8F"/>
    <w:rsid w:val="0096578A"/>
    <w:rsid w:val="0097284F"/>
    <w:rsid w:val="00972C81"/>
    <w:rsid w:val="00972F60"/>
    <w:rsid w:val="00973A1C"/>
    <w:rsid w:val="00974326"/>
    <w:rsid w:val="00982A4E"/>
    <w:rsid w:val="00983167"/>
    <w:rsid w:val="00986C1F"/>
    <w:rsid w:val="00987EE3"/>
    <w:rsid w:val="009926DB"/>
    <w:rsid w:val="00993AB7"/>
    <w:rsid w:val="009941A4"/>
    <w:rsid w:val="0099485B"/>
    <w:rsid w:val="00996ADC"/>
    <w:rsid w:val="009A3E8D"/>
    <w:rsid w:val="009A48A9"/>
    <w:rsid w:val="009A6049"/>
    <w:rsid w:val="009A64FD"/>
    <w:rsid w:val="009A74D8"/>
    <w:rsid w:val="009B01BB"/>
    <w:rsid w:val="009B2AE3"/>
    <w:rsid w:val="009B7A13"/>
    <w:rsid w:val="009C30A9"/>
    <w:rsid w:val="009C3A25"/>
    <w:rsid w:val="009C67B2"/>
    <w:rsid w:val="009C6FB6"/>
    <w:rsid w:val="009D0C23"/>
    <w:rsid w:val="009D3F8E"/>
    <w:rsid w:val="009E3545"/>
    <w:rsid w:val="009E6F70"/>
    <w:rsid w:val="009F0E8A"/>
    <w:rsid w:val="009F59F0"/>
    <w:rsid w:val="00A01414"/>
    <w:rsid w:val="00A023BB"/>
    <w:rsid w:val="00A02F39"/>
    <w:rsid w:val="00A032F2"/>
    <w:rsid w:val="00A10E48"/>
    <w:rsid w:val="00A13D22"/>
    <w:rsid w:val="00A16A1C"/>
    <w:rsid w:val="00A20099"/>
    <w:rsid w:val="00A20425"/>
    <w:rsid w:val="00A22044"/>
    <w:rsid w:val="00A302F6"/>
    <w:rsid w:val="00A334BC"/>
    <w:rsid w:val="00A33994"/>
    <w:rsid w:val="00A34110"/>
    <w:rsid w:val="00A34149"/>
    <w:rsid w:val="00A343FA"/>
    <w:rsid w:val="00A35675"/>
    <w:rsid w:val="00A46376"/>
    <w:rsid w:val="00A46A74"/>
    <w:rsid w:val="00A47FC6"/>
    <w:rsid w:val="00A535C4"/>
    <w:rsid w:val="00A53FBA"/>
    <w:rsid w:val="00A558F7"/>
    <w:rsid w:val="00A574AB"/>
    <w:rsid w:val="00A60068"/>
    <w:rsid w:val="00A62AD9"/>
    <w:rsid w:val="00A64C51"/>
    <w:rsid w:val="00A66AE1"/>
    <w:rsid w:val="00A82252"/>
    <w:rsid w:val="00A86340"/>
    <w:rsid w:val="00AA2C6F"/>
    <w:rsid w:val="00AA47B3"/>
    <w:rsid w:val="00AA6463"/>
    <w:rsid w:val="00AA75A3"/>
    <w:rsid w:val="00AB107D"/>
    <w:rsid w:val="00AB20EE"/>
    <w:rsid w:val="00AC2210"/>
    <w:rsid w:val="00AC737E"/>
    <w:rsid w:val="00AC744E"/>
    <w:rsid w:val="00AC75A3"/>
    <w:rsid w:val="00AD1EA1"/>
    <w:rsid w:val="00AD705C"/>
    <w:rsid w:val="00AD7FD0"/>
    <w:rsid w:val="00AE17DB"/>
    <w:rsid w:val="00AE3A58"/>
    <w:rsid w:val="00AE547F"/>
    <w:rsid w:val="00AE63EB"/>
    <w:rsid w:val="00AE70FC"/>
    <w:rsid w:val="00AF6220"/>
    <w:rsid w:val="00B043FE"/>
    <w:rsid w:val="00B07D7E"/>
    <w:rsid w:val="00B12086"/>
    <w:rsid w:val="00B12670"/>
    <w:rsid w:val="00B12989"/>
    <w:rsid w:val="00B12EF3"/>
    <w:rsid w:val="00B12FDD"/>
    <w:rsid w:val="00B143D9"/>
    <w:rsid w:val="00B1555D"/>
    <w:rsid w:val="00B219FA"/>
    <w:rsid w:val="00B2213C"/>
    <w:rsid w:val="00B245A2"/>
    <w:rsid w:val="00B24EE6"/>
    <w:rsid w:val="00B26018"/>
    <w:rsid w:val="00B26617"/>
    <w:rsid w:val="00B26C3D"/>
    <w:rsid w:val="00B33DF0"/>
    <w:rsid w:val="00B349E3"/>
    <w:rsid w:val="00B368FB"/>
    <w:rsid w:val="00B37BA3"/>
    <w:rsid w:val="00B417F0"/>
    <w:rsid w:val="00B466F6"/>
    <w:rsid w:val="00B50B24"/>
    <w:rsid w:val="00B52A7D"/>
    <w:rsid w:val="00B54B53"/>
    <w:rsid w:val="00B5683E"/>
    <w:rsid w:val="00B62A16"/>
    <w:rsid w:val="00B63D9C"/>
    <w:rsid w:val="00B674D8"/>
    <w:rsid w:val="00B71AC7"/>
    <w:rsid w:val="00B71C98"/>
    <w:rsid w:val="00B72EA1"/>
    <w:rsid w:val="00B76014"/>
    <w:rsid w:val="00B765B0"/>
    <w:rsid w:val="00B76EEA"/>
    <w:rsid w:val="00B84C38"/>
    <w:rsid w:val="00B86A34"/>
    <w:rsid w:val="00B87EDE"/>
    <w:rsid w:val="00B91355"/>
    <w:rsid w:val="00B93E73"/>
    <w:rsid w:val="00B941B0"/>
    <w:rsid w:val="00B96C4D"/>
    <w:rsid w:val="00BA0645"/>
    <w:rsid w:val="00BA0C8B"/>
    <w:rsid w:val="00BA2091"/>
    <w:rsid w:val="00BA2E54"/>
    <w:rsid w:val="00BA3641"/>
    <w:rsid w:val="00BA6DAC"/>
    <w:rsid w:val="00BB00DE"/>
    <w:rsid w:val="00BB1598"/>
    <w:rsid w:val="00BB2283"/>
    <w:rsid w:val="00BB549B"/>
    <w:rsid w:val="00BB5EE8"/>
    <w:rsid w:val="00BB6BFC"/>
    <w:rsid w:val="00BC393A"/>
    <w:rsid w:val="00BC537A"/>
    <w:rsid w:val="00BD0BE3"/>
    <w:rsid w:val="00BD0DC2"/>
    <w:rsid w:val="00BD3271"/>
    <w:rsid w:val="00BD4781"/>
    <w:rsid w:val="00BD52D9"/>
    <w:rsid w:val="00BD6546"/>
    <w:rsid w:val="00BD75E4"/>
    <w:rsid w:val="00BE5A3A"/>
    <w:rsid w:val="00BF1E26"/>
    <w:rsid w:val="00BF6D0F"/>
    <w:rsid w:val="00C0197B"/>
    <w:rsid w:val="00C025FA"/>
    <w:rsid w:val="00C048BB"/>
    <w:rsid w:val="00C05393"/>
    <w:rsid w:val="00C100F1"/>
    <w:rsid w:val="00C15A90"/>
    <w:rsid w:val="00C2056A"/>
    <w:rsid w:val="00C21781"/>
    <w:rsid w:val="00C25B7D"/>
    <w:rsid w:val="00C300F8"/>
    <w:rsid w:val="00C30BD9"/>
    <w:rsid w:val="00C310D4"/>
    <w:rsid w:val="00C34ADF"/>
    <w:rsid w:val="00C3752A"/>
    <w:rsid w:val="00C377E9"/>
    <w:rsid w:val="00C47ECD"/>
    <w:rsid w:val="00C506CC"/>
    <w:rsid w:val="00C52B84"/>
    <w:rsid w:val="00C54336"/>
    <w:rsid w:val="00C544A9"/>
    <w:rsid w:val="00C5663B"/>
    <w:rsid w:val="00C5699A"/>
    <w:rsid w:val="00C62D29"/>
    <w:rsid w:val="00C661D6"/>
    <w:rsid w:val="00C72277"/>
    <w:rsid w:val="00C736CF"/>
    <w:rsid w:val="00C765A8"/>
    <w:rsid w:val="00C8067D"/>
    <w:rsid w:val="00C87F4F"/>
    <w:rsid w:val="00C90C73"/>
    <w:rsid w:val="00C92D95"/>
    <w:rsid w:val="00C95F88"/>
    <w:rsid w:val="00C97630"/>
    <w:rsid w:val="00C97DDE"/>
    <w:rsid w:val="00CA525C"/>
    <w:rsid w:val="00CB23AA"/>
    <w:rsid w:val="00CB35A0"/>
    <w:rsid w:val="00CB4B3C"/>
    <w:rsid w:val="00CB4D28"/>
    <w:rsid w:val="00CB5F46"/>
    <w:rsid w:val="00CB72CB"/>
    <w:rsid w:val="00CC32CD"/>
    <w:rsid w:val="00CC4230"/>
    <w:rsid w:val="00CC5FB5"/>
    <w:rsid w:val="00CC675E"/>
    <w:rsid w:val="00CE05BF"/>
    <w:rsid w:val="00CE0ACA"/>
    <w:rsid w:val="00CE6CD7"/>
    <w:rsid w:val="00CE6F29"/>
    <w:rsid w:val="00CF2877"/>
    <w:rsid w:val="00D000A9"/>
    <w:rsid w:val="00D012A0"/>
    <w:rsid w:val="00D06624"/>
    <w:rsid w:val="00D10822"/>
    <w:rsid w:val="00D12106"/>
    <w:rsid w:val="00D1501C"/>
    <w:rsid w:val="00D2245C"/>
    <w:rsid w:val="00D24952"/>
    <w:rsid w:val="00D327F8"/>
    <w:rsid w:val="00D3308D"/>
    <w:rsid w:val="00D3310D"/>
    <w:rsid w:val="00D40F6C"/>
    <w:rsid w:val="00D41EB9"/>
    <w:rsid w:val="00D424B6"/>
    <w:rsid w:val="00D45AFC"/>
    <w:rsid w:val="00D462BB"/>
    <w:rsid w:val="00D4635E"/>
    <w:rsid w:val="00D600EC"/>
    <w:rsid w:val="00D60328"/>
    <w:rsid w:val="00D6172E"/>
    <w:rsid w:val="00D62036"/>
    <w:rsid w:val="00D71AC1"/>
    <w:rsid w:val="00D7368D"/>
    <w:rsid w:val="00D745E1"/>
    <w:rsid w:val="00D7465C"/>
    <w:rsid w:val="00D7518F"/>
    <w:rsid w:val="00D75A44"/>
    <w:rsid w:val="00D76BA5"/>
    <w:rsid w:val="00D804CE"/>
    <w:rsid w:val="00D807E9"/>
    <w:rsid w:val="00D85C1A"/>
    <w:rsid w:val="00D8691E"/>
    <w:rsid w:val="00D9365E"/>
    <w:rsid w:val="00DA0D7A"/>
    <w:rsid w:val="00DA2DD6"/>
    <w:rsid w:val="00DA402F"/>
    <w:rsid w:val="00DB1076"/>
    <w:rsid w:val="00DB2D46"/>
    <w:rsid w:val="00DB3837"/>
    <w:rsid w:val="00DC0F26"/>
    <w:rsid w:val="00DC28C1"/>
    <w:rsid w:val="00DC3D10"/>
    <w:rsid w:val="00DC5663"/>
    <w:rsid w:val="00DC6C96"/>
    <w:rsid w:val="00DD4084"/>
    <w:rsid w:val="00DD5845"/>
    <w:rsid w:val="00DD7A5C"/>
    <w:rsid w:val="00DE0F1C"/>
    <w:rsid w:val="00DE7C04"/>
    <w:rsid w:val="00DF1337"/>
    <w:rsid w:val="00DF1CE4"/>
    <w:rsid w:val="00DF63AA"/>
    <w:rsid w:val="00E002AB"/>
    <w:rsid w:val="00E01050"/>
    <w:rsid w:val="00E02E77"/>
    <w:rsid w:val="00E039D4"/>
    <w:rsid w:val="00E07BF3"/>
    <w:rsid w:val="00E12FAA"/>
    <w:rsid w:val="00E20198"/>
    <w:rsid w:val="00E26F77"/>
    <w:rsid w:val="00E30204"/>
    <w:rsid w:val="00E31AC6"/>
    <w:rsid w:val="00E35D9A"/>
    <w:rsid w:val="00E44761"/>
    <w:rsid w:val="00E44CC0"/>
    <w:rsid w:val="00E46220"/>
    <w:rsid w:val="00E468A8"/>
    <w:rsid w:val="00E46B94"/>
    <w:rsid w:val="00E46C54"/>
    <w:rsid w:val="00E47657"/>
    <w:rsid w:val="00E4780F"/>
    <w:rsid w:val="00E53A26"/>
    <w:rsid w:val="00E55DA4"/>
    <w:rsid w:val="00E564C6"/>
    <w:rsid w:val="00E608E9"/>
    <w:rsid w:val="00E66BCC"/>
    <w:rsid w:val="00E71CC0"/>
    <w:rsid w:val="00E73089"/>
    <w:rsid w:val="00E733B4"/>
    <w:rsid w:val="00E7494C"/>
    <w:rsid w:val="00E74B4C"/>
    <w:rsid w:val="00E75395"/>
    <w:rsid w:val="00E80440"/>
    <w:rsid w:val="00E84C27"/>
    <w:rsid w:val="00E86F75"/>
    <w:rsid w:val="00E902F5"/>
    <w:rsid w:val="00E911B6"/>
    <w:rsid w:val="00E91F6B"/>
    <w:rsid w:val="00E95F4A"/>
    <w:rsid w:val="00E964A0"/>
    <w:rsid w:val="00E96507"/>
    <w:rsid w:val="00EA0045"/>
    <w:rsid w:val="00EA3A1C"/>
    <w:rsid w:val="00EA605E"/>
    <w:rsid w:val="00EB101C"/>
    <w:rsid w:val="00EB1C85"/>
    <w:rsid w:val="00EB4FA8"/>
    <w:rsid w:val="00EC0623"/>
    <w:rsid w:val="00EC4496"/>
    <w:rsid w:val="00EC4D17"/>
    <w:rsid w:val="00EC5D76"/>
    <w:rsid w:val="00ED2BDA"/>
    <w:rsid w:val="00ED3CBB"/>
    <w:rsid w:val="00ED5748"/>
    <w:rsid w:val="00ED7837"/>
    <w:rsid w:val="00EE1CAF"/>
    <w:rsid w:val="00EE42F1"/>
    <w:rsid w:val="00EE7020"/>
    <w:rsid w:val="00EF5A00"/>
    <w:rsid w:val="00EF6AB5"/>
    <w:rsid w:val="00EF6DBF"/>
    <w:rsid w:val="00F02494"/>
    <w:rsid w:val="00F032DA"/>
    <w:rsid w:val="00F04E38"/>
    <w:rsid w:val="00F203ED"/>
    <w:rsid w:val="00F21FF9"/>
    <w:rsid w:val="00F23C8D"/>
    <w:rsid w:val="00F23EBF"/>
    <w:rsid w:val="00F26768"/>
    <w:rsid w:val="00F271BF"/>
    <w:rsid w:val="00F306EE"/>
    <w:rsid w:val="00F32201"/>
    <w:rsid w:val="00F32D41"/>
    <w:rsid w:val="00F349D8"/>
    <w:rsid w:val="00F3505A"/>
    <w:rsid w:val="00F443F0"/>
    <w:rsid w:val="00F5287A"/>
    <w:rsid w:val="00F54FCE"/>
    <w:rsid w:val="00F5643B"/>
    <w:rsid w:val="00F606CC"/>
    <w:rsid w:val="00F61879"/>
    <w:rsid w:val="00F630D8"/>
    <w:rsid w:val="00F67C02"/>
    <w:rsid w:val="00F70402"/>
    <w:rsid w:val="00F724B7"/>
    <w:rsid w:val="00F72C06"/>
    <w:rsid w:val="00F801DC"/>
    <w:rsid w:val="00F80E08"/>
    <w:rsid w:val="00F84400"/>
    <w:rsid w:val="00F90164"/>
    <w:rsid w:val="00F9625C"/>
    <w:rsid w:val="00FA5433"/>
    <w:rsid w:val="00FA75C4"/>
    <w:rsid w:val="00FC03B5"/>
    <w:rsid w:val="00FC09CA"/>
    <w:rsid w:val="00FC1C66"/>
    <w:rsid w:val="00FC5780"/>
    <w:rsid w:val="00FC618D"/>
    <w:rsid w:val="00FD0535"/>
    <w:rsid w:val="00FD32C4"/>
    <w:rsid w:val="00FE2D25"/>
    <w:rsid w:val="00FE5DB5"/>
    <w:rsid w:val="00FF2481"/>
    <w:rsid w:val="00FF28A0"/>
    <w:rsid w:val="00FF2BC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9C23"/>
  <w15:docId w15:val="{BD3BBFC9-CCE4-4082-8F06-B8D73F1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B219F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B219F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219F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19FA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219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00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99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99"/>
    <w:qFormat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rsid w:val="002D0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paragraph" w:customStyle="1" w:styleId="WW-Tekstpodstawowy2">
    <w:name w:val="WW-Tekst podstawowy 2"/>
    <w:basedOn w:val="Normalny"/>
    <w:rsid w:val="00B368FB"/>
    <w:pPr>
      <w:widowControl w:val="0"/>
      <w:suppressAutoHyphens/>
      <w:jc w:val="center"/>
    </w:pPr>
    <w:rPr>
      <w:rFonts w:eastAsia="Lucida Sans Unicode"/>
      <w:sz w:val="28"/>
      <w:szCs w:val="20"/>
      <w:lang w:eastAsia="en-US"/>
    </w:rPr>
  </w:style>
  <w:style w:type="character" w:styleId="Odwoanieprzypisudolnego">
    <w:name w:val="footnote reference"/>
    <w:basedOn w:val="Domylnaczcionkaakapitu"/>
    <w:rsid w:val="00B368FB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rsid w:val="00B368FB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68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m">
    <w:name w:val="tm"/>
    <w:basedOn w:val="Normalny"/>
    <w:rsid w:val="00B368FB"/>
    <w:pPr>
      <w:suppressAutoHyphens/>
      <w:ind w:left="480" w:hanging="480"/>
      <w:jc w:val="both"/>
    </w:pPr>
    <w:rPr>
      <w:lang w:eastAsia="ar-SA"/>
    </w:rPr>
  </w:style>
  <w:style w:type="character" w:customStyle="1" w:styleId="Nagwek4Znak">
    <w:name w:val="Nagłówek 4 Znak"/>
    <w:basedOn w:val="Domylnaczcionkaakapitu"/>
    <w:link w:val="Nagwek4"/>
    <w:rsid w:val="00B219F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219FA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219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19FA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219FA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219F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"/>
    <w:basedOn w:val="Normalny"/>
    <w:link w:val="TekstpodstawowyZnak"/>
    <w:unhideWhenUsed/>
    <w:rsid w:val="00B219F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219FA"/>
  </w:style>
  <w:style w:type="paragraph" w:customStyle="1" w:styleId="WW-Tekstpodstawowy3">
    <w:name w:val="WW-Tekst podstawowy 3"/>
    <w:basedOn w:val="Normalny"/>
    <w:rsid w:val="00B219FA"/>
    <w:pPr>
      <w:widowControl w:val="0"/>
      <w:suppressAutoHyphens/>
    </w:pPr>
    <w:rPr>
      <w:rFonts w:eastAsia="Lucida Sans Unicode"/>
      <w:sz w:val="32"/>
      <w:szCs w:val="20"/>
      <w:lang w:eastAsia="en-US"/>
    </w:rPr>
  </w:style>
  <w:style w:type="paragraph" w:customStyle="1" w:styleId="ust">
    <w:name w:val="ust"/>
    <w:rsid w:val="00B219F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B219FA"/>
    <w:pPr>
      <w:keepNext/>
      <w:spacing w:before="60" w:after="60"/>
      <w:jc w:val="center"/>
    </w:pPr>
    <w:rPr>
      <w:b/>
      <w:bCs/>
    </w:rPr>
  </w:style>
  <w:style w:type="paragraph" w:styleId="Legenda">
    <w:name w:val="caption"/>
    <w:basedOn w:val="Normalny"/>
    <w:next w:val="Normalny"/>
    <w:qFormat/>
    <w:rsid w:val="00B219FA"/>
    <w:pPr>
      <w:jc w:val="right"/>
    </w:pPr>
    <w:rPr>
      <w:i/>
      <w:iCs/>
    </w:rPr>
  </w:style>
  <w:style w:type="paragraph" w:customStyle="1" w:styleId="Style8">
    <w:name w:val="Style8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ind w:hanging="283"/>
      <w:jc w:val="both"/>
    </w:pPr>
  </w:style>
  <w:style w:type="character" w:customStyle="1" w:styleId="FontStyle13">
    <w:name w:val="Font Style13"/>
    <w:basedOn w:val="Domylnaczcionkaakapitu"/>
    <w:uiPriority w:val="99"/>
    <w:rsid w:val="00B219FA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semiHidden/>
    <w:rsid w:val="00B219FA"/>
    <w:pPr>
      <w:ind w:left="720" w:right="-142"/>
      <w:jc w:val="both"/>
    </w:pPr>
    <w:rPr>
      <w:sz w:val="28"/>
      <w:szCs w:val="20"/>
    </w:rPr>
  </w:style>
  <w:style w:type="paragraph" w:customStyle="1" w:styleId="Style5">
    <w:name w:val="Style5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pkt">
    <w:name w:val="pkt"/>
    <w:basedOn w:val="Normalny"/>
    <w:rsid w:val="00B219FA"/>
    <w:pPr>
      <w:spacing w:before="60" w:after="60"/>
      <w:ind w:left="851" w:hanging="295"/>
      <w:jc w:val="both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219FA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B219F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219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219F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rsid w:val="00B219FA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ytu0">
    <w:name w:val="Tytu?"/>
    <w:basedOn w:val="Normalny"/>
    <w:rsid w:val="00B219FA"/>
    <w:pPr>
      <w:jc w:val="center"/>
    </w:pPr>
    <w:rPr>
      <w:b/>
      <w:sz w:val="28"/>
      <w:szCs w:val="20"/>
    </w:rPr>
  </w:style>
  <w:style w:type="paragraph" w:styleId="Adresnakopercie">
    <w:name w:val="envelope address"/>
    <w:basedOn w:val="Normalny"/>
    <w:rsid w:val="00B219FA"/>
    <w:pPr>
      <w:framePr w:w="7920" w:h="1980" w:hRule="exact" w:hSpace="141" w:wrap="auto" w:hAnchor="page" w:xAlign="center" w:yAlign="bottom"/>
      <w:ind w:left="2880"/>
    </w:pPr>
    <w:rPr>
      <w:rFonts w:ascii="Tahoma" w:hAnsi="Tahoma" w:cs="Arial"/>
      <w:b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B219FA"/>
    <w:pPr>
      <w:ind w:left="360"/>
      <w:jc w:val="both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19FA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B219FA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B219FA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B219FA"/>
    <w:pPr>
      <w:suppressAutoHyphens/>
    </w:pPr>
    <w:rPr>
      <w:rFonts w:ascii="Arial" w:hAnsi="Arial" w:cs="Arial"/>
      <w:kern w:val="1"/>
      <w:szCs w:val="20"/>
      <w:lang w:eastAsia="ar-SA"/>
    </w:rPr>
  </w:style>
  <w:style w:type="character" w:customStyle="1" w:styleId="alb">
    <w:name w:val="a_lb"/>
    <w:basedOn w:val="Domylnaczcionkaakapitu"/>
    <w:rsid w:val="00B219FA"/>
  </w:style>
  <w:style w:type="character" w:styleId="Uwydatnienie">
    <w:name w:val="Emphasis"/>
    <w:basedOn w:val="Domylnaczcionkaakapitu"/>
    <w:uiPriority w:val="20"/>
    <w:qFormat/>
    <w:rsid w:val="00B219F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9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9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9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9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ummary-span-value">
    <w:name w:val="summary-span-value"/>
    <w:basedOn w:val="Domylnaczcionkaakapitu"/>
    <w:rsid w:val="00A822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2252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E35D9A"/>
    <w:pPr>
      <w:tabs>
        <w:tab w:val="left" w:pos="284"/>
      </w:tabs>
      <w:spacing w:before="120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E35D9A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B12670"/>
    <w:rPr>
      <w:color w:val="800080" w:themeColor="followedHyperlink"/>
      <w:u w:val="single"/>
    </w:rPr>
  </w:style>
  <w:style w:type="paragraph" w:customStyle="1" w:styleId="msonormal0">
    <w:name w:val="msonormal"/>
    <w:basedOn w:val="Normalny"/>
    <w:rsid w:val="00B12670"/>
    <w:pPr>
      <w:spacing w:before="100" w:beforeAutospacing="1" w:after="100" w:afterAutospacing="1"/>
    </w:pPr>
    <w:rPr>
      <w:lang w:val="en-GB" w:eastAsia="en-GB"/>
    </w:rPr>
  </w:style>
  <w:style w:type="character" w:customStyle="1" w:styleId="TekstpodstawowyZnak1">
    <w:name w:val="Tekst podstawowy Znak1"/>
    <w:aliases w:val="Znak Znak1"/>
    <w:basedOn w:val="Domylnaczcionkaakapitu"/>
    <w:semiHidden/>
    <w:rsid w:val="00B1267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A2E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C0623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986C1F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5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4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2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0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9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1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4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6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1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6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5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1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5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26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3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5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3EB6C-16EE-42BB-9729-169A7628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Monika Bernas</cp:lastModifiedBy>
  <cp:revision>5</cp:revision>
  <cp:lastPrinted>2023-11-03T13:14:00Z</cp:lastPrinted>
  <dcterms:created xsi:type="dcterms:W3CDTF">2025-07-29T06:39:00Z</dcterms:created>
  <dcterms:modified xsi:type="dcterms:W3CDTF">2026-03-19T09:02:00Z</dcterms:modified>
</cp:coreProperties>
</file>